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56622" w14:textId="72ECB9B4" w:rsidR="00335038" w:rsidRPr="00E46F3B" w:rsidRDefault="00EA0BC4" w:rsidP="006B6248">
      <w:pPr>
        <w:pStyle w:val="Titolo1"/>
        <w:spacing w:after="240"/>
        <w:jc w:val="center"/>
        <w:rPr>
          <w:rFonts w:ascii="Arial" w:hAnsi="Arial" w:cs="Arial"/>
        </w:rPr>
      </w:pPr>
      <w:r w:rsidRPr="00E46F3B">
        <w:rPr>
          <w:rFonts w:ascii="Arial" w:hAnsi="Arial" w:cs="Arial"/>
        </w:rPr>
        <w:t>RELAZIONE FINALE DI CHIUSURA</w:t>
      </w:r>
    </w:p>
    <w:p w14:paraId="347530F4" w14:textId="06E294A0" w:rsidR="00335038" w:rsidRPr="00E46F3B" w:rsidRDefault="00EA0BC4" w:rsidP="00BF7BD4">
      <w:pPr>
        <w:jc w:val="both"/>
        <w:rPr>
          <w:rFonts w:ascii="Arial" w:hAnsi="Arial" w:cs="Arial"/>
        </w:rPr>
      </w:pPr>
      <w:bookmarkStart w:id="0" w:name="_Hlk208134965"/>
      <w:r w:rsidRPr="00E46F3B">
        <w:rPr>
          <w:rFonts w:ascii="Arial" w:hAnsi="Arial" w:cs="Arial"/>
        </w:rPr>
        <w:t xml:space="preserve">Il sottoscritto ________________________________, in qualità di legale rappresentante </w:t>
      </w:r>
      <w:r w:rsidR="004241B4" w:rsidRPr="004241B4">
        <w:rPr>
          <w:rFonts w:ascii="Arial" w:hAnsi="Arial" w:cs="Arial"/>
        </w:rPr>
        <w:t xml:space="preserve">dell’azienda agricola denominata ____________________, CUAA </w:t>
      </w:r>
      <w:r w:rsidRPr="00E46F3B">
        <w:rPr>
          <w:rFonts w:ascii="Arial" w:hAnsi="Arial" w:cs="Arial"/>
        </w:rPr>
        <w:t xml:space="preserve">________beneficiaria del contributo concesso con </w:t>
      </w:r>
      <w:r w:rsidR="000D278D">
        <w:rPr>
          <w:rFonts w:ascii="Arial" w:hAnsi="Arial" w:cs="Arial"/>
        </w:rPr>
        <w:t>determinazione</w:t>
      </w:r>
      <w:r w:rsidRPr="00E46F3B">
        <w:rPr>
          <w:rFonts w:ascii="Arial" w:hAnsi="Arial" w:cs="Arial"/>
        </w:rPr>
        <w:t xml:space="preserve"> nr ____________ del ______a valere sul Bando per il sostegno degli investimenti finalizzati alla realizzazione di riserve idriche ed antincendio e di opere per ricerche idriche nel sottosuolo</w:t>
      </w:r>
      <w:bookmarkEnd w:id="0"/>
      <w:r w:rsidR="000D278D">
        <w:rPr>
          <w:rFonts w:ascii="Arial" w:hAnsi="Arial" w:cs="Arial"/>
        </w:rPr>
        <w:t xml:space="preserve"> - </w:t>
      </w:r>
      <w:r w:rsidR="000D278D" w:rsidRPr="000D278D">
        <w:rPr>
          <w:rFonts w:ascii="Arial" w:hAnsi="Arial" w:cs="Arial"/>
        </w:rPr>
        <w:t>CUP G79I2400182000</w:t>
      </w:r>
      <w:r w:rsidRPr="00E46F3B">
        <w:rPr>
          <w:rFonts w:ascii="Arial" w:hAnsi="Arial" w:cs="Arial"/>
        </w:rPr>
        <w:t>,</w:t>
      </w:r>
    </w:p>
    <w:p w14:paraId="2A0801ED" w14:textId="77777777" w:rsidR="00EA0BC4" w:rsidRPr="00E46F3B" w:rsidRDefault="00EA0BC4" w:rsidP="00EA0BC4">
      <w:pPr>
        <w:spacing w:line="240" w:lineRule="auto"/>
        <w:jc w:val="both"/>
        <w:rPr>
          <w:rFonts w:ascii="Arial" w:hAnsi="Arial" w:cs="Arial"/>
        </w:rPr>
      </w:pPr>
      <w:bookmarkStart w:id="1" w:name="_Hlk208137135"/>
      <w:r w:rsidRPr="00E46F3B">
        <w:rPr>
          <w:rFonts w:ascii="Arial" w:hAnsi="Arial" w:cs="Arial"/>
        </w:rPr>
        <w:t>Titolo intervento: ________________________________________________________</w:t>
      </w:r>
    </w:p>
    <w:p w14:paraId="103EB060" w14:textId="77777777" w:rsidR="00EA0BC4" w:rsidRPr="00E46F3B" w:rsidRDefault="00EA0BC4" w:rsidP="00EA0BC4">
      <w:pPr>
        <w:spacing w:line="240" w:lineRule="auto"/>
        <w:jc w:val="both"/>
        <w:rPr>
          <w:rFonts w:ascii="Arial" w:hAnsi="Arial" w:cs="Arial"/>
        </w:rPr>
      </w:pPr>
      <w:r w:rsidRPr="00E46F3B">
        <w:rPr>
          <w:rFonts w:ascii="Arial" w:hAnsi="Arial" w:cs="Arial"/>
        </w:rPr>
        <w:t>Luogo di realizzazione dell’intervento: _______________________________________</w:t>
      </w:r>
    </w:p>
    <w:bookmarkEnd w:id="1"/>
    <w:p w14:paraId="50010D18" w14:textId="77777777" w:rsidR="00EA0BC4" w:rsidRPr="00E46F3B" w:rsidRDefault="00EA0BC4" w:rsidP="00EA0BC4">
      <w:pPr>
        <w:rPr>
          <w:rFonts w:ascii="Arial" w:hAnsi="Arial" w:cs="Arial"/>
        </w:rPr>
      </w:pPr>
      <w:r w:rsidRPr="00E46F3B">
        <w:rPr>
          <w:rFonts w:ascii="Arial" w:hAnsi="Arial" w:cs="Arial"/>
        </w:rPr>
        <w:t>Data di conclusione lavori: ____ / ____ / ______</w:t>
      </w:r>
    </w:p>
    <w:p w14:paraId="0EE3C1D5" w14:textId="77777777" w:rsidR="00335038" w:rsidRPr="00E46F3B" w:rsidRDefault="00335038">
      <w:pPr>
        <w:rPr>
          <w:rFonts w:ascii="Arial" w:hAnsi="Arial" w:cs="Arial"/>
        </w:rPr>
      </w:pPr>
    </w:p>
    <w:p w14:paraId="528FBCE7" w14:textId="77777777" w:rsidR="00335038" w:rsidRPr="00E46F3B" w:rsidRDefault="00000000" w:rsidP="00EA0BC4">
      <w:pPr>
        <w:pStyle w:val="Titolo2"/>
        <w:jc w:val="both"/>
        <w:rPr>
          <w:rFonts w:ascii="Arial" w:hAnsi="Arial" w:cs="Arial"/>
          <w:color w:val="auto"/>
          <w:sz w:val="22"/>
          <w:szCs w:val="22"/>
        </w:rPr>
      </w:pPr>
      <w:r w:rsidRPr="00E46F3B">
        <w:rPr>
          <w:rFonts w:ascii="Arial" w:hAnsi="Arial" w:cs="Arial"/>
          <w:color w:val="auto"/>
          <w:sz w:val="22"/>
          <w:szCs w:val="22"/>
        </w:rPr>
        <w:t>1. Premessa</w:t>
      </w:r>
    </w:p>
    <w:p w14:paraId="6F4ED06B" w14:textId="77777777" w:rsidR="00335038" w:rsidRPr="00E46F3B" w:rsidRDefault="00000000" w:rsidP="00EA0BC4">
      <w:pPr>
        <w:jc w:val="both"/>
        <w:rPr>
          <w:rFonts w:ascii="Arial" w:hAnsi="Arial" w:cs="Arial"/>
        </w:rPr>
      </w:pPr>
      <w:r w:rsidRPr="00E46F3B">
        <w:rPr>
          <w:rFonts w:ascii="Arial" w:hAnsi="Arial" w:cs="Arial"/>
        </w:rPr>
        <w:t>Descrivere brevemente l’intervento finanziato, richiamando gli obiettivi previsti dal progetto approvato.</w:t>
      </w:r>
    </w:p>
    <w:p w14:paraId="3D9E854B" w14:textId="77777777" w:rsidR="00335038" w:rsidRPr="00E46F3B" w:rsidRDefault="00000000" w:rsidP="00EA0BC4">
      <w:pPr>
        <w:pStyle w:val="Titolo2"/>
        <w:jc w:val="both"/>
        <w:rPr>
          <w:rFonts w:ascii="Arial" w:hAnsi="Arial" w:cs="Arial"/>
          <w:color w:val="auto"/>
          <w:sz w:val="22"/>
          <w:szCs w:val="22"/>
        </w:rPr>
      </w:pPr>
      <w:r w:rsidRPr="00E46F3B">
        <w:rPr>
          <w:rFonts w:ascii="Arial" w:hAnsi="Arial" w:cs="Arial"/>
          <w:color w:val="auto"/>
          <w:sz w:val="22"/>
          <w:szCs w:val="22"/>
        </w:rPr>
        <w:t>2. Descrizione delle attività svolte</w:t>
      </w:r>
    </w:p>
    <w:p w14:paraId="056C61CC" w14:textId="3C1E8E8F" w:rsidR="00335038" w:rsidRPr="00E46F3B" w:rsidRDefault="00000000" w:rsidP="00EA0BC4">
      <w:pPr>
        <w:jc w:val="both"/>
        <w:rPr>
          <w:rFonts w:ascii="Arial" w:hAnsi="Arial" w:cs="Arial"/>
        </w:rPr>
      </w:pPr>
      <w:r w:rsidRPr="00E46F3B">
        <w:rPr>
          <w:rFonts w:ascii="Arial" w:hAnsi="Arial" w:cs="Arial"/>
        </w:rPr>
        <w:t>Illustrare nel dettaglio i lavori, le forniture o i servizi eseguiti, specificando le principali fasi realizzative</w:t>
      </w:r>
      <w:r w:rsidR="00EA0BC4" w:rsidRPr="00E46F3B">
        <w:rPr>
          <w:rFonts w:ascii="Arial" w:hAnsi="Arial" w:cs="Arial"/>
        </w:rPr>
        <w:t>, il quadro economico</w:t>
      </w:r>
      <w:r w:rsidRPr="00E46F3B">
        <w:rPr>
          <w:rFonts w:ascii="Arial" w:hAnsi="Arial" w:cs="Arial"/>
        </w:rPr>
        <w:t xml:space="preserve"> e i tempi di esecuzione.</w:t>
      </w:r>
    </w:p>
    <w:p w14:paraId="29F07087" w14:textId="77777777" w:rsidR="00335038" w:rsidRPr="00E46F3B" w:rsidRDefault="00000000" w:rsidP="00EA0BC4">
      <w:pPr>
        <w:pStyle w:val="Titolo2"/>
        <w:jc w:val="both"/>
        <w:rPr>
          <w:rFonts w:ascii="Arial" w:hAnsi="Arial" w:cs="Arial"/>
          <w:color w:val="auto"/>
          <w:sz w:val="22"/>
          <w:szCs w:val="22"/>
        </w:rPr>
      </w:pPr>
      <w:r w:rsidRPr="00E46F3B">
        <w:rPr>
          <w:rFonts w:ascii="Arial" w:hAnsi="Arial" w:cs="Arial"/>
          <w:color w:val="auto"/>
          <w:sz w:val="22"/>
          <w:szCs w:val="22"/>
        </w:rPr>
        <w:t>3. Risultati conseguiti</w:t>
      </w:r>
    </w:p>
    <w:p w14:paraId="0819C556" w14:textId="77777777" w:rsidR="00335038" w:rsidRPr="00E46F3B" w:rsidRDefault="00000000" w:rsidP="00EA0BC4">
      <w:pPr>
        <w:jc w:val="both"/>
        <w:rPr>
          <w:rFonts w:ascii="Arial" w:hAnsi="Arial" w:cs="Arial"/>
        </w:rPr>
      </w:pPr>
      <w:r w:rsidRPr="00E46F3B">
        <w:rPr>
          <w:rFonts w:ascii="Arial" w:hAnsi="Arial" w:cs="Arial"/>
        </w:rPr>
        <w:t>Indicare i risultati ottenuti rispetto agli obiettivi iniziali, evidenziando eventuali differenze rispetto al progetto approvato.</w:t>
      </w:r>
    </w:p>
    <w:p w14:paraId="5FB422FF" w14:textId="77777777" w:rsidR="00335038" w:rsidRPr="00E46F3B" w:rsidRDefault="00000000" w:rsidP="00EA0BC4">
      <w:pPr>
        <w:pStyle w:val="Titolo2"/>
        <w:jc w:val="both"/>
        <w:rPr>
          <w:rFonts w:ascii="Arial" w:hAnsi="Arial" w:cs="Arial"/>
          <w:color w:val="auto"/>
          <w:sz w:val="22"/>
          <w:szCs w:val="22"/>
        </w:rPr>
      </w:pPr>
      <w:r w:rsidRPr="00E46F3B">
        <w:rPr>
          <w:rFonts w:ascii="Arial" w:hAnsi="Arial" w:cs="Arial"/>
          <w:color w:val="auto"/>
          <w:sz w:val="22"/>
          <w:szCs w:val="22"/>
        </w:rPr>
        <w:t>4. Variazioni intervenute</w:t>
      </w:r>
    </w:p>
    <w:p w14:paraId="1CAF77AA" w14:textId="77777777" w:rsidR="00335038" w:rsidRPr="00E46F3B" w:rsidRDefault="00000000" w:rsidP="00EA0BC4">
      <w:pPr>
        <w:jc w:val="both"/>
        <w:rPr>
          <w:rFonts w:ascii="Arial" w:hAnsi="Arial" w:cs="Arial"/>
        </w:rPr>
      </w:pPr>
      <w:r w:rsidRPr="00E46F3B">
        <w:rPr>
          <w:rFonts w:ascii="Arial" w:hAnsi="Arial" w:cs="Arial"/>
        </w:rPr>
        <w:t>Segnalare eventuali varianti o modifiche apportate in corso d’opera e le relative motivazioni.</w:t>
      </w:r>
    </w:p>
    <w:p w14:paraId="128E853C" w14:textId="77777777" w:rsidR="00335038" w:rsidRPr="00E46F3B" w:rsidRDefault="00000000" w:rsidP="00EA0BC4">
      <w:pPr>
        <w:pStyle w:val="Titolo2"/>
        <w:jc w:val="both"/>
        <w:rPr>
          <w:rFonts w:ascii="Arial" w:hAnsi="Arial" w:cs="Arial"/>
          <w:color w:val="auto"/>
          <w:sz w:val="22"/>
          <w:szCs w:val="22"/>
        </w:rPr>
      </w:pPr>
      <w:r w:rsidRPr="00E46F3B">
        <w:rPr>
          <w:rFonts w:ascii="Arial" w:hAnsi="Arial" w:cs="Arial"/>
          <w:color w:val="auto"/>
          <w:sz w:val="22"/>
          <w:szCs w:val="22"/>
        </w:rPr>
        <w:t>5. Documentazione tecnica e fotografica</w:t>
      </w:r>
    </w:p>
    <w:p w14:paraId="009A056C" w14:textId="77777777" w:rsidR="00335038" w:rsidRPr="00E46F3B" w:rsidRDefault="00000000" w:rsidP="00EA0BC4">
      <w:pPr>
        <w:jc w:val="both"/>
        <w:rPr>
          <w:rFonts w:ascii="Arial" w:hAnsi="Arial" w:cs="Arial"/>
        </w:rPr>
      </w:pPr>
      <w:r w:rsidRPr="00E46F3B">
        <w:rPr>
          <w:rFonts w:ascii="Arial" w:hAnsi="Arial" w:cs="Arial"/>
        </w:rPr>
        <w:t>Elencare gli allegati tecnici, grafici e fotografici a supporto della presente relazione.</w:t>
      </w:r>
    </w:p>
    <w:p w14:paraId="2FCEC3AC" w14:textId="77777777" w:rsidR="00335038" w:rsidRPr="00E46F3B" w:rsidRDefault="00000000" w:rsidP="00EA0BC4">
      <w:pPr>
        <w:pStyle w:val="Titolo2"/>
        <w:jc w:val="both"/>
        <w:rPr>
          <w:rFonts w:ascii="Arial" w:hAnsi="Arial" w:cs="Arial"/>
          <w:color w:val="auto"/>
          <w:sz w:val="22"/>
          <w:szCs w:val="22"/>
        </w:rPr>
      </w:pPr>
      <w:r w:rsidRPr="00E46F3B">
        <w:rPr>
          <w:rFonts w:ascii="Arial" w:hAnsi="Arial" w:cs="Arial"/>
          <w:color w:val="auto"/>
          <w:sz w:val="22"/>
          <w:szCs w:val="22"/>
        </w:rPr>
        <w:t>6. Dichiarazioni finali</w:t>
      </w:r>
    </w:p>
    <w:p w14:paraId="2A35633F" w14:textId="77777777" w:rsidR="00335038" w:rsidRPr="00E46F3B" w:rsidRDefault="00000000" w:rsidP="00EA0BC4">
      <w:pPr>
        <w:jc w:val="both"/>
        <w:rPr>
          <w:rFonts w:ascii="Arial" w:hAnsi="Arial" w:cs="Arial"/>
        </w:rPr>
      </w:pPr>
      <w:r w:rsidRPr="00E46F3B">
        <w:rPr>
          <w:rFonts w:ascii="Arial" w:hAnsi="Arial" w:cs="Arial"/>
        </w:rPr>
        <w:t>Il sottoscritto dichiara che l’intervento è stato completato nel rispetto delle prescrizioni del bando e della normativa vigente.</w:t>
      </w:r>
    </w:p>
    <w:p w14:paraId="5D2D2AFC" w14:textId="77777777" w:rsidR="00335038" w:rsidRPr="00E46F3B" w:rsidRDefault="00335038">
      <w:pPr>
        <w:rPr>
          <w:rFonts w:ascii="Arial" w:hAnsi="Arial" w:cs="Arial"/>
        </w:rPr>
      </w:pPr>
    </w:p>
    <w:p w14:paraId="4E53E6FF" w14:textId="63FC89A1" w:rsidR="006B6248" w:rsidRPr="00E46F3B" w:rsidRDefault="006B6248">
      <w:pPr>
        <w:rPr>
          <w:rFonts w:ascii="Arial" w:hAnsi="Arial" w:cs="Arial"/>
        </w:rPr>
      </w:pPr>
      <w:bookmarkStart w:id="2" w:name="_Hlk208077663"/>
      <w:r w:rsidRPr="00E46F3B">
        <w:rPr>
          <w:rFonts w:ascii="Arial" w:hAnsi="Arial" w:cs="Arial"/>
        </w:rPr>
        <w:t>Luogo e Data____________________</w:t>
      </w:r>
    </w:p>
    <w:bookmarkEnd w:id="2"/>
    <w:p w14:paraId="46241543" w14:textId="77777777" w:rsidR="006B6248" w:rsidRPr="00E46F3B" w:rsidRDefault="006B6248" w:rsidP="006B6248">
      <w:pPr>
        <w:ind w:left="4253"/>
        <w:jc w:val="center"/>
        <w:rPr>
          <w:rFonts w:ascii="Arial" w:hAnsi="Arial" w:cs="Arial"/>
        </w:rPr>
      </w:pPr>
      <w:r w:rsidRPr="00E46F3B">
        <w:rPr>
          <w:rFonts w:ascii="Arial" w:hAnsi="Arial" w:cs="Arial"/>
        </w:rPr>
        <w:t>Il Legale Rappresentante del Beneficiario</w:t>
      </w:r>
    </w:p>
    <w:p w14:paraId="572EF022" w14:textId="7A7F9E5F" w:rsidR="00335038" w:rsidRPr="006B6248" w:rsidRDefault="006B6248" w:rsidP="00781727">
      <w:pPr>
        <w:ind w:left="4253"/>
        <w:jc w:val="center"/>
        <w:rPr>
          <w:rFonts w:ascii="Arial" w:hAnsi="Arial" w:cs="Arial"/>
        </w:rPr>
      </w:pPr>
      <w:r w:rsidRPr="00E46F3B">
        <w:rPr>
          <w:rFonts w:ascii="Arial" w:hAnsi="Arial" w:cs="Arial"/>
        </w:rPr>
        <w:t>(Firma digitale)</w:t>
      </w:r>
    </w:p>
    <w:sectPr w:rsidR="00335038" w:rsidRPr="006B6248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E6D35" w14:textId="77777777" w:rsidR="00D86559" w:rsidRPr="00E46F3B" w:rsidRDefault="00D86559" w:rsidP="00813A33">
      <w:pPr>
        <w:spacing w:after="0" w:line="240" w:lineRule="auto"/>
      </w:pPr>
      <w:r w:rsidRPr="00E46F3B">
        <w:separator/>
      </w:r>
    </w:p>
  </w:endnote>
  <w:endnote w:type="continuationSeparator" w:id="0">
    <w:p w14:paraId="2E92E3CF" w14:textId="77777777" w:rsidR="00D86559" w:rsidRPr="00E46F3B" w:rsidRDefault="00D86559" w:rsidP="00813A33">
      <w:pPr>
        <w:spacing w:after="0" w:line="240" w:lineRule="auto"/>
      </w:pPr>
      <w:r w:rsidRPr="00E46F3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1FA2B" w14:textId="77777777" w:rsidR="00D86559" w:rsidRPr="00E46F3B" w:rsidRDefault="00D86559" w:rsidP="00813A33">
      <w:pPr>
        <w:spacing w:after="0" w:line="240" w:lineRule="auto"/>
      </w:pPr>
      <w:r w:rsidRPr="00E46F3B">
        <w:separator/>
      </w:r>
    </w:p>
  </w:footnote>
  <w:footnote w:type="continuationSeparator" w:id="0">
    <w:p w14:paraId="6F016C0D" w14:textId="77777777" w:rsidR="00D86559" w:rsidRPr="00E46F3B" w:rsidRDefault="00D86559" w:rsidP="00813A33">
      <w:pPr>
        <w:spacing w:after="0" w:line="240" w:lineRule="auto"/>
      </w:pPr>
      <w:r w:rsidRPr="00E46F3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8AECA" w14:textId="5B348768" w:rsidR="00813A33" w:rsidRPr="00E46F3B" w:rsidRDefault="00813A33" w:rsidP="00813A33">
    <w:pPr>
      <w:pStyle w:val="Intestazione"/>
      <w:jc w:val="right"/>
      <w:rPr>
        <w:rFonts w:ascii="Arial" w:hAnsi="Arial" w:cs="Arial"/>
        <w:sz w:val="20"/>
        <w:szCs w:val="20"/>
      </w:rPr>
    </w:pPr>
    <w:r w:rsidRPr="00E46F3B">
      <w:rPr>
        <w:rFonts w:ascii="Arial" w:hAnsi="Arial" w:cs="Arial"/>
        <w:sz w:val="20"/>
        <w:szCs w:val="20"/>
      </w:rPr>
      <w:t>Allegato 09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63977006">
    <w:abstractNumId w:val="8"/>
  </w:num>
  <w:num w:numId="2" w16cid:durableId="1504707358">
    <w:abstractNumId w:val="6"/>
  </w:num>
  <w:num w:numId="3" w16cid:durableId="1061832904">
    <w:abstractNumId w:val="5"/>
  </w:num>
  <w:num w:numId="4" w16cid:durableId="1542787236">
    <w:abstractNumId w:val="4"/>
  </w:num>
  <w:num w:numId="5" w16cid:durableId="620500233">
    <w:abstractNumId w:val="7"/>
  </w:num>
  <w:num w:numId="6" w16cid:durableId="1296523028">
    <w:abstractNumId w:val="3"/>
  </w:num>
  <w:num w:numId="7" w16cid:durableId="1528442490">
    <w:abstractNumId w:val="2"/>
  </w:num>
  <w:num w:numId="8" w16cid:durableId="509099031">
    <w:abstractNumId w:val="1"/>
  </w:num>
  <w:num w:numId="9" w16cid:durableId="1716998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D278D"/>
    <w:rsid w:val="0015074B"/>
    <w:rsid w:val="0029639D"/>
    <w:rsid w:val="002D7740"/>
    <w:rsid w:val="00302799"/>
    <w:rsid w:val="00326F90"/>
    <w:rsid w:val="00335038"/>
    <w:rsid w:val="004241B4"/>
    <w:rsid w:val="004E0DF2"/>
    <w:rsid w:val="006B1CCC"/>
    <w:rsid w:val="006B6248"/>
    <w:rsid w:val="00781727"/>
    <w:rsid w:val="00813A33"/>
    <w:rsid w:val="009F195A"/>
    <w:rsid w:val="00A46EA8"/>
    <w:rsid w:val="00AA1D8D"/>
    <w:rsid w:val="00AC7C96"/>
    <w:rsid w:val="00B47730"/>
    <w:rsid w:val="00BF7BD4"/>
    <w:rsid w:val="00CB0664"/>
    <w:rsid w:val="00D86559"/>
    <w:rsid w:val="00E1320D"/>
    <w:rsid w:val="00E15E3D"/>
    <w:rsid w:val="00E46F3B"/>
    <w:rsid w:val="00EA0BC4"/>
    <w:rsid w:val="00FC0A77"/>
    <w:rsid w:val="00FC693F"/>
    <w:rsid w:val="00FD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7E3038"/>
  <w14:defaultImageDpi w14:val="300"/>
  <w15:docId w15:val="{FB47D6B8-829E-46F8-86A6-58509CF4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Annalisa Monni</cp:lastModifiedBy>
  <cp:revision>14</cp:revision>
  <dcterms:created xsi:type="dcterms:W3CDTF">2013-12-23T23:15:00Z</dcterms:created>
  <dcterms:modified xsi:type="dcterms:W3CDTF">2026-05-18T15:05:00Z</dcterms:modified>
  <cp:category/>
</cp:coreProperties>
</file>